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jc w:val="center"/>
        <w:tblBorders>
          <w:top w:val="single" w:color="000000" w:sz="4"/>
          <w:left w:val="single" w:color="000000" w:sz="4"/>
          <w:bottom w:val="single" w:color="000000" w:sz="4"/>
          <w:right w:val="single" w:color="000000" w:sz="4"/>
          <w:insideH w:val="single" w:color="000000" w:sz="4"/>
          <w:insideV w:val="single" w:color="000000" w:sz="4"/>
        </w:tblBorders>
        <w:tblLayout w:type="fixed"/>
      </w:tblPr>
      <w:tblGrid>
        <w:gridCol w:w="1200"/>
        <w:gridCol w:w="1400"/>
        <w:gridCol w:w="1400"/>
        <w:gridCol w:w="1600"/>
        <w:gridCol w:w="1900"/>
        <w:gridCol w:w="800"/>
        <w:gridCol w:w="1300"/>
        <w:gridCol w:w="1200"/>
        <w:gridCol w:w="1500"/>
        <w:gridCol w:w="1700"/>
      </w:tblGrid>
      <w:tr>
        <w:trPr>
          <w:tblHeader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Verdacht-Bauteil Nr.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Gebäude/ Ebene/Raum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Einbauort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Material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Bild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Farbe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Schadstoff-verdacht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Proben-bezeichnung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Ergebnis</w:t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</w:t>
            </w:r>
          </w:p>
        </w:tc>
        <w:tc>
          <w:p>
            <w:pPr>
              <w:spacing w:before="0" w:after="0" w:line="240" w:lineRule="auto"/>
            </w:pPr>
            <w:r>
              <w:t>Estrich </w:t>
            </w:r>
          </w:p>
          <w:p>
            <w:pPr>
              <w:spacing w:before="0" w:after="0" w:line="240" w:lineRule="auto"/>
            </w:pPr>
            <w:r>
              <w:t>DG </w:t>
            </w:r>
          </w:p>
          <w:p>
            <w:pPr>
              <w:spacing w:before="0" w:after="0" w:line="240" w:lineRule="auto"/>
            </w:pPr>
            <w:r>
              <w:t>Unterdach </w:t>
            </w:r>
          </w:p>
        </w:tc>
        <w:tc>
          <w:p>
            <w:pPr>
              <w:spacing w:before="0" w:after="0" w:line="240" w:lineRule="auto"/>
            </w:pPr>
            <w:r>
              <w:t>Unterdach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878163846" name="fcea7ca0-b404-11f0-8b2c-693c6cb3a91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65858828" name="fcea7ca0-b404-11f0-8b2c-693c6cb3a91a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40513740" name="f7f8cfc0-b405-11f0-8b2c-693c6cb3a91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1531446" name="f7f8cfc0-b405-11f0-8b2c-693c6cb3a91a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791461674" name="0f51fc00-b406-11f0-8b2c-693c6cb3a91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8220167" name="0f51fc00-b406-11f0-8b2c-693c6cb3a91a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VM-4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950693060" name="216a8d80-b406-11f0-8b2c-693c6cb3a91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9892043" name="216a8d80-b406-11f0-8b2c-693c6cb3a91a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VM-5</w:t>
            </w:r>
          </w:p>
        </w:tc>
        <w:tc>
          <w:p>
            <w:pPr>
              <w:spacing w:before="0" w:after="0" w:line="240" w:lineRule="auto"/>
            </w:pPr>
            <w:r>
              <w:t>Küche / Bad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807684691" name="2d986190-b406-11f0-8b2c-693c6cb3a91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90261080" name="2d986190-b406-11f0-8b2c-693c6cb3a91a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VM-6</w:t>
            </w:r>
          </w:p>
        </w:tc>
        <w:tc>
          <w:p>
            <w:pPr>
              <w:spacing w:before="0" w:after="0" w:line="240" w:lineRule="auto"/>
            </w:pPr>
            <w:r>
              <w:t>Gang / Treppenhaus </w:t>
            </w:r>
          </w:p>
          <w:p>
            <w:pPr>
              <w:spacing w:before="0" w:after="0" w:line="240" w:lineRule="auto"/>
            </w:pPr>
            <w:r>
              <w:t>EG- UG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647946816" name="9f17b5a0-b406-11f0-8b2c-693c6cb3a91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76657277" name="9f17b5a0-b406-11f0-8b2c-693c6cb3a91a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VM-7</w:t>
            </w:r>
          </w:p>
        </w:tc>
        <w:tc>
          <w:p>
            <w:pPr>
              <w:spacing w:before="0" w:after="0" w:line="240" w:lineRule="auto"/>
            </w:pPr>
            <w:r>
              <w:t>Gang / Treppenhaus </w:t>
            </w:r>
          </w:p>
          <w:p>
            <w:pPr>
              <w:spacing w:before="0" w:after="0" w:line="240" w:lineRule="auto"/>
            </w:pPr>
            <w:r>
              <w:t>EG- UG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075725181" name="b8234cd0-b406-11f0-8b2c-693c6cb3a91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70578643" name="b8234cd0-b406-11f0-8b2c-693c6cb3a91a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VM-8</w:t>
            </w:r>
          </w:p>
        </w:tc>
        <w:tc>
          <w:p>
            <w:pPr>
              <w:spacing w:before="0" w:after="0" w:line="240" w:lineRule="auto"/>
            </w:pPr>
            <w:r>
              <w:t>Gang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426520229" name="c9d0c070-b406-11f0-8b2c-693c6cb3a91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7758548" name="c9d0c070-b406-11f0-8b2c-693c6cb3a91a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VM-9</w:t>
            </w:r>
          </w:p>
        </w:tc>
        <w:tc>
          <w:p>
            <w:pPr>
              <w:spacing w:before="0" w:after="0" w:line="240" w:lineRule="auto"/>
            </w:pPr>
            <w:r>
              <w:t>Bad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280796898" name="34454110-b407-11f0-8b2c-693c6cb3a91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61001652" name="34454110-b407-11f0-8b2c-693c6cb3a91a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VM-10</w:t>
            </w:r>
          </w:p>
        </w:tc>
        <w:tc>
          <w:p>
            <w:pPr>
              <w:spacing w:before="0" w:after="0" w:line="240" w:lineRule="auto"/>
            </w:pPr>
            <w:r>
              <w:t>Bad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Decke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992091740" name="49df7f40-b407-11f0-8b2c-693c6cb3a91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85805222" name="49df7f40-b407-11f0-8b2c-693c6cb3a91a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VM-11</w:t>
            </w:r>
          </w:p>
        </w:tc>
        <w:tc>
          <w:p>
            <w:pPr>
              <w:spacing w:before="0" w:after="0" w:line="240" w:lineRule="auto"/>
            </w:pPr>
            <w:r>
              <w:t>Bad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39133957" name="5a326bf0-b407-11f0-8b2c-693c6cb3a91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65198289" name="5a326bf0-b407-11f0-8b2c-693c6cb3a91a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VM-12</w:t>
            </w:r>
          </w:p>
        </w:tc>
        <w:tc>
          <w:p>
            <w:pPr>
              <w:spacing w:before="0" w:after="0" w:line="240" w:lineRule="auto"/>
            </w:pPr>
            <w:r>
              <w:t>Wohnzimmer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531535018" name="f2238430-b407-11f0-8b2c-693c6cb3a91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85013458" name="f2238430-b407-11f0-8b2c-693c6cb3a91a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VM-13</w:t>
            </w:r>
          </w:p>
        </w:tc>
        <w:tc>
          <w:p>
            <w:pPr>
              <w:spacing w:before="0" w:after="0" w:line="240" w:lineRule="auto"/>
            </w:pPr>
            <w:r>
              <w:t>Gesamtes Haus </w:t>
            </w:r>
          </w:p>
          <w:p>
            <w:pPr>
              <w:spacing w:before="0" w:after="0" w:line="240" w:lineRule="auto"/>
            </w:pPr>
            <w:r>
              <w:t>UG - DG </w:t>
            </w:r>
          </w:p>
          <w:p>
            <w:pPr>
              <w:spacing w:before="0" w:after="0" w:line="240" w:lineRule="auto"/>
            </w:pPr>
            <w:r>
              <w:t>Fallrohr </w:t>
            </w:r>
          </w:p>
        </w:tc>
        <w:tc>
          <w:p>
            <w:pPr>
              <w:spacing w:before="0" w:after="0" w:line="240" w:lineRule="auto"/>
            </w:pPr>
            <w:r>
              <w:t>Fallrohr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974092907" name="29081920-b408-11f0-8b2c-693c6cb3a91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04203358" name="29081920-b408-11f0-8b2c-693c6cb3a91a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VM-14</w:t>
            </w:r>
          </w:p>
        </w:tc>
        <w:tc>
          <w:p>
            <w:pPr>
              <w:spacing w:before="0" w:after="0" w:line="240" w:lineRule="auto"/>
            </w:pPr>
            <w:r>
              <w:t>Waschküche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846995390" name="d581ff90-b408-11f0-8b2c-693c6cb3a91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61376534" name="d581ff90-b408-11f0-8b2c-693c6cb3a91a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VM-15</w:t>
            </w:r>
          </w:p>
        </w:tc>
        <w:tc>
          <w:p>
            <w:pPr>
              <w:spacing w:before="0" w:after="0" w:line="240" w:lineRule="auto"/>
            </w:pPr>
            <w:r>
              <w:t>Hobbyraum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32201577" name="f4056e20-b408-11f0-8b2c-693c6cb3a91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2587229" name="f4056e20-b408-11f0-8b2c-693c6cb3a91a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VM-16</w:t>
            </w:r>
          </w:p>
        </w:tc>
        <w:tc>
          <w:p>
            <w:pPr>
              <w:spacing w:before="0" w:after="0" w:line="240" w:lineRule="auto"/>
            </w:pPr>
            <w:r>
              <w:t>Hobbyraum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524253386" name="079695e0-b409-11f0-8b2c-693c6cb3a91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41872014" name="079695e0-b409-11f0-8b2c-693c6cb3a91a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VM-17</w:t>
            </w:r>
          </w:p>
        </w:tc>
        <w:tc>
          <w:p>
            <w:pPr>
              <w:spacing w:before="0" w:after="0" w:line="240" w:lineRule="auto"/>
            </w:pPr>
            <w:r>
              <w:t>Garage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LAP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835505433" name="2d2d8a70-b409-11f0-8b2c-693c6cb3a91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72151712" name="2d2d8a70-b409-11f0-8b2c-693c6cb3a91a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VM-18</w:t>
            </w:r>
          </w:p>
        </w:tc>
        <w:tc>
          <w:p>
            <w:pPr>
              <w:spacing w:before="0" w:after="0" w:line="240" w:lineRule="auto"/>
            </w:pPr>
            <w:r>
              <w:t>Sockelputz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774857289" name="d12566c0-b409-11f0-8b2c-693c6cb3a91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11493834" name="d12566c0-b409-11f0-8b2c-693c6cb3a91a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VM-19</w:t>
            </w:r>
          </w:p>
        </w:tc>
        <w:tc>
          <w:p>
            <w:pPr>
              <w:spacing w:before="0" w:after="0" w:line="240" w:lineRule="auto"/>
            </w:pPr>
            <w:r>
              <w:t>Fassade </w:t>
            </w:r>
          </w:p>
          <w:p>
            <w:pPr>
              <w:spacing w:before="0" w:after="0" w:line="240" w:lineRule="auto"/>
            </w:pPr>
            <w:r>
              <w:t>EG - DG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018606182" name="0d25d060-b40a-11f0-8b2c-693c6cb3a91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35631484" name="0d25d060-b40a-11f0-8b2c-693c6cb3a91a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</w:tbl>
    <w:sectPr>
      <w:headerReference w:type="default" r:id="rId3"/>
      <w:footerReference w:type="default" r:id="rId23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EFH. Zelglistrasse 28, 15705 Hallwil</w:t>
          </w:r>
        </w:p>
        <w:p>
          <w:pPr>
            <w:spacing w:before="0" w:after="0"/>
          </w:pPr>
          <w:r>
            <w:t>551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Schadstoffkataster nach VDI 6202 Bl.1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footer.xml" Type="http://schemas.openxmlformats.org/officeDocument/2006/relationships/footer" Id="rId23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